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6604BF55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F81736">
              <w:rPr>
                <w:b/>
                <w:bCs/>
                <w:sz w:val="40"/>
                <w:szCs w:val="40"/>
              </w:rPr>
              <w:t>8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77777777" w:rsidR="004569C5" w:rsidRPr="008C6AE6" w:rsidRDefault="004569C5" w:rsidP="00FC6266">
            <w:pPr>
              <w:rPr>
                <w:noProof/>
              </w:rPr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77777777" w:rsidR="004569C5" w:rsidRPr="008C6AE6" w:rsidRDefault="004569C5" w:rsidP="00FC6266"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402BA5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402BA5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402BA5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402BA5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402BA5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402BA5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402BA5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402BA5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33CB4922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F81736">
        <w:t>2025-0200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DCC4" w14:textId="77777777" w:rsidR="00402BA5" w:rsidRDefault="00402BA5" w:rsidP="004569C5">
      <w:pPr>
        <w:spacing w:line="240" w:lineRule="auto"/>
      </w:pPr>
      <w:r>
        <w:separator/>
      </w:r>
    </w:p>
  </w:endnote>
  <w:endnote w:type="continuationSeparator" w:id="0">
    <w:p w14:paraId="3B27B3FA" w14:textId="77777777" w:rsidR="00402BA5" w:rsidRDefault="00402BA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AC0B2" w14:textId="77777777" w:rsidR="00402BA5" w:rsidRDefault="00402BA5" w:rsidP="004569C5">
      <w:pPr>
        <w:spacing w:line="240" w:lineRule="auto"/>
      </w:pPr>
      <w:r>
        <w:separator/>
      </w:r>
    </w:p>
  </w:footnote>
  <w:footnote w:type="continuationSeparator" w:id="0">
    <w:p w14:paraId="4E3FD7D7" w14:textId="77777777" w:rsidR="00402BA5" w:rsidRDefault="00402BA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7BF2BDB3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F6F4E">
            <w:rPr>
              <w:sz w:val="18"/>
              <w:szCs w:val="18"/>
            </w:rPr>
            <w:t>25-0200</w:t>
          </w:r>
          <w:r w:rsidRPr="00220940">
            <w:rPr>
              <w:sz w:val="18"/>
              <w:szCs w:val="18"/>
            </w:rPr>
            <w:t xml:space="preserve"> </w:t>
          </w:r>
          <w:r w:rsidR="009628FC" w:rsidRPr="009628FC">
            <w:rPr>
              <w:sz w:val="18"/>
              <w:szCs w:val="18"/>
            </w:rPr>
            <w:t>Verwerking oud papier en karton (OPK) en glas</w:t>
          </w:r>
        </w:p>
        <w:p w14:paraId="58CFDBAA" w14:textId="3D47F932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F81736">
            <w:rPr>
              <w:sz w:val="18"/>
              <w:szCs w:val="18"/>
            </w:rPr>
            <w:t xml:space="preserve">8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117DE"/>
    <w:rsid w:val="000B46D8"/>
    <w:rsid w:val="00177A29"/>
    <w:rsid w:val="001A2232"/>
    <w:rsid w:val="001B35A9"/>
    <w:rsid w:val="00242716"/>
    <w:rsid w:val="00260E91"/>
    <w:rsid w:val="002B5524"/>
    <w:rsid w:val="00387F80"/>
    <w:rsid w:val="003B3222"/>
    <w:rsid w:val="003B6BE1"/>
    <w:rsid w:val="00402BA5"/>
    <w:rsid w:val="00424DED"/>
    <w:rsid w:val="004569C5"/>
    <w:rsid w:val="00482A4F"/>
    <w:rsid w:val="00485D43"/>
    <w:rsid w:val="00527398"/>
    <w:rsid w:val="005357F9"/>
    <w:rsid w:val="00537CF3"/>
    <w:rsid w:val="005749BA"/>
    <w:rsid w:val="00632123"/>
    <w:rsid w:val="00660545"/>
    <w:rsid w:val="006D10C6"/>
    <w:rsid w:val="007373CB"/>
    <w:rsid w:val="00754A34"/>
    <w:rsid w:val="00762F7E"/>
    <w:rsid w:val="007E1977"/>
    <w:rsid w:val="008104C5"/>
    <w:rsid w:val="0082382A"/>
    <w:rsid w:val="008402D9"/>
    <w:rsid w:val="00864A67"/>
    <w:rsid w:val="008A174E"/>
    <w:rsid w:val="009175F9"/>
    <w:rsid w:val="009628FC"/>
    <w:rsid w:val="009761CF"/>
    <w:rsid w:val="00995F1F"/>
    <w:rsid w:val="009B0D92"/>
    <w:rsid w:val="009D64AB"/>
    <w:rsid w:val="00A03098"/>
    <w:rsid w:val="00A3732E"/>
    <w:rsid w:val="00A53085"/>
    <w:rsid w:val="00A87C49"/>
    <w:rsid w:val="00AF6F4E"/>
    <w:rsid w:val="00BD0C39"/>
    <w:rsid w:val="00C85A1B"/>
    <w:rsid w:val="00CA1BAC"/>
    <w:rsid w:val="00CB5431"/>
    <w:rsid w:val="00CE174B"/>
    <w:rsid w:val="00D30619"/>
    <w:rsid w:val="00DB74E1"/>
    <w:rsid w:val="00E20DD9"/>
    <w:rsid w:val="00EB1492"/>
    <w:rsid w:val="00EF3194"/>
    <w:rsid w:val="00F12F0D"/>
    <w:rsid w:val="00F42A15"/>
    <w:rsid w:val="00F81736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947E6CCF12E54EAF212C5E6D7F1A97" ma:contentTypeVersion="8" ma:contentTypeDescription="Een nieuw document maken." ma:contentTypeScope="" ma:versionID="1c74bb2a19987ca20adcea580ba047b3">
  <xsd:schema xmlns:xsd="http://www.w3.org/2001/XMLSchema" xmlns:xs="http://www.w3.org/2001/XMLSchema" xmlns:p="http://schemas.microsoft.com/office/2006/metadata/properties" xmlns:ns2="58bf89de-d6de-4d1b-afa4-fb106821bf66" targetNamespace="http://schemas.microsoft.com/office/2006/metadata/properties" ma:root="true" ma:fieldsID="52022c2c76d15b4e50d1b4afd63a46d4" ns2:_="">
    <xsd:import namespace="58bf89de-d6de-4d1b-afa4-fb106821bf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89de-d6de-4d1b-afa4-fb106821b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bf89de-d6de-4d1b-afa4-fb106821bf66">7VW5CD5RYXFF-280861384-6023</_dlc_DocId>
    <_dlc_DocIdUrl xmlns="58bf89de-d6de-4d1b-afa4-fb106821bf66">
      <Url>https://hoofdstad.sharepoint.com/sites/AG-SP-Verwerking/_layouts/15/DocIdRedir.aspx?ID=7VW5CD5RYXFF-280861384-6023</Url>
      <Description>7VW5CD5RYXFF-280861384-6023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981403-D26F-4873-B150-FEB1490DA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bf89de-d6de-4d1b-afa4-fb106821bf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58bf89de-d6de-4d1b-afa4-fb106821bf66"/>
  </ds:schemaRefs>
</ds:datastoreItem>
</file>

<file path=customXml/itemProps4.xml><?xml version="1.0" encoding="utf-8"?>
<ds:datastoreItem xmlns:ds="http://schemas.openxmlformats.org/officeDocument/2006/customXml" ds:itemID="{8532453A-77BC-4088-821A-1D00CB13670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Singh, Mohit</cp:lastModifiedBy>
  <cp:revision>5</cp:revision>
  <dcterms:created xsi:type="dcterms:W3CDTF">2025-04-22T13:13:00Z</dcterms:created>
  <dcterms:modified xsi:type="dcterms:W3CDTF">2026-05-28T14:21:00Z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0x0101000A947E6CCF12E54EAF212C5E6D7F1A97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023c7d96-5feb-48bc-ad0d-4bc59d5da949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  <property fmtid="{D5CDD505-2E9C-101B-9397-08002B2CF9AE}" pid="16" name="KennisBasisProces">
    <vt:lpwstr/>
  </property>
  <property fmtid="{D5CDD505-2E9C-101B-9397-08002B2CF9AE}" pid="17" name="g6483b615fc746a3b3d4b3a5315e2a9d">
    <vt:lpwstr/>
  </property>
  <property fmtid="{D5CDD505-2E9C-101B-9397-08002B2CF9AE}" pid="18" name="TaxKeywordTaxHTField">
    <vt:lpwstr/>
  </property>
  <property fmtid="{D5CDD505-2E9C-101B-9397-08002B2CF9AE}" pid="19" name="TaxCatchAll">
    <vt:lpwstr/>
  </property>
</Properties>
</file>